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0F0C4DC0" w:rsidR="00C66810" w:rsidRPr="005128B2" w:rsidRDefault="00B572DA" w:rsidP="000D4C3B">
      <w:pPr>
        <w:pStyle w:val="CRCoverPage"/>
        <w:tabs>
          <w:tab w:val="right" w:pos="9639"/>
        </w:tabs>
        <w:spacing w:after="0"/>
        <w:rPr>
          <w:b/>
          <w:i/>
          <w:noProof/>
          <w:sz w:val="22"/>
          <w:szCs w:val="22"/>
          <w:lang w:eastAsia="ja-JP"/>
        </w:rPr>
      </w:pPr>
      <w:r w:rsidRPr="005128B2">
        <w:rPr>
          <w:b/>
          <w:noProof/>
          <w:sz w:val="22"/>
          <w:szCs w:val="22"/>
        </w:rPr>
        <w:t>3GPP TSG-</w:t>
      </w:r>
      <w:r w:rsidRPr="005128B2">
        <w:rPr>
          <w:sz w:val="22"/>
          <w:szCs w:val="22"/>
        </w:rPr>
        <w:fldChar w:fldCharType="begin"/>
      </w:r>
      <w:r w:rsidRPr="005128B2">
        <w:rPr>
          <w:sz w:val="22"/>
          <w:szCs w:val="22"/>
        </w:rPr>
        <w:instrText xml:space="preserve"> DOCPROPERTY  TSG/WGRef  \* MERGEFORMAT </w:instrText>
      </w:r>
      <w:r w:rsidRPr="005128B2">
        <w:rPr>
          <w:sz w:val="22"/>
          <w:szCs w:val="22"/>
        </w:rPr>
        <w:fldChar w:fldCharType="separate"/>
      </w:r>
      <w:r w:rsidRPr="005128B2">
        <w:rPr>
          <w:b/>
          <w:noProof/>
          <w:sz w:val="22"/>
          <w:szCs w:val="22"/>
        </w:rPr>
        <w:t>WG SA2</w:t>
      </w:r>
      <w:r w:rsidRPr="005128B2">
        <w:rPr>
          <w:b/>
          <w:noProof/>
          <w:sz w:val="22"/>
          <w:szCs w:val="22"/>
        </w:rPr>
        <w:fldChar w:fldCharType="end"/>
      </w:r>
      <w:r w:rsidRPr="005128B2">
        <w:rPr>
          <w:b/>
          <w:noProof/>
          <w:sz w:val="22"/>
          <w:szCs w:val="22"/>
        </w:rPr>
        <w:t xml:space="preserve"> Meeting #</w:t>
      </w:r>
      <w:r w:rsidR="00E8189C" w:rsidRPr="005128B2">
        <w:rPr>
          <w:b/>
          <w:noProof/>
          <w:sz w:val="22"/>
          <w:szCs w:val="22"/>
        </w:rPr>
        <w:t>16</w:t>
      </w:r>
      <w:r w:rsidR="00E64461">
        <w:rPr>
          <w:b/>
          <w:noProof/>
          <w:sz w:val="22"/>
          <w:szCs w:val="22"/>
        </w:rPr>
        <w:t>7</w:t>
      </w:r>
      <w:r w:rsidR="005128B2" w:rsidRPr="005128B2">
        <w:rPr>
          <w:b/>
          <w:i/>
          <w:noProof/>
          <w:sz w:val="22"/>
          <w:szCs w:val="22"/>
        </w:rPr>
        <w:t xml:space="preserve">                                       </w:t>
      </w:r>
      <w:r w:rsidR="005128B2">
        <w:rPr>
          <w:b/>
          <w:i/>
          <w:noProof/>
          <w:sz w:val="22"/>
          <w:szCs w:val="22"/>
        </w:rPr>
        <w:tab/>
      </w:r>
      <w:r w:rsidR="00666220" w:rsidRPr="00666220">
        <w:rPr>
          <w:b/>
          <w:iCs/>
          <w:noProof/>
          <w:sz w:val="22"/>
          <w:szCs w:val="22"/>
        </w:rPr>
        <w:t>S2-2501412</w:t>
      </w:r>
    </w:p>
    <w:p w14:paraId="02AA8FD4" w14:textId="5AEA7895" w:rsidR="00C66810" w:rsidRPr="005128B2" w:rsidRDefault="000164BA" w:rsidP="00CA3011">
      <w:pPr>
        <w:pStyle w:val="CRCoverPage"/>
        <w:outlineLvl w:val="0"/>
        <w:rPr>
          <w:b/>
          <w:noProof/>
          <w:sz w:val="22"/>
          <w:szCs w:val="22"/>
        </w:rPr>
      </w:pPr>
      <w:r w:rsidRPr="000164BA">
        <w:rPr>
          <w:b/>
          <w:noProof/>
          <w:sz w:val="22"/>
          <w:szCs w:val="22"/>
        </w:rPr>
        <w:t>17 - 21 February, 2025, Athens, Greece</w:t>
      </w:r>
      <w:r w:rsidR="00D0589F" w:rsidRPr="005128B2">
        <w:rPr>
          <w:b/>
          <w:noProof/>
          <w:sz w:val="22"/>
          <w:szCs w:val="22"/>
        </w:rPr>
        <w:tab/>
      </w:r>
      <w:r w:rsidR="00CA3011" w:rsidRPr="005128B2">
        <w:rPr>
          <w:b/>
          <w:noProof/>
          <w:sz w:val="22"/>
          <w:szCs w:val="22"/>
        </w:rPr>
        <w:tab/>
      </w:r>
      <w:r w:rsidR="005128B2">
        <w:rPr>
          <w:b/>
          <w:noProof/>
          <w:sz w:val="22"/>
          <w:szCs w:val="22"/>
        </w:rPr>
        <w:t xml:space="preserve">   </w:t>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Pr>
          <w:b/>
          <w:noProof/>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6A91E5D"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9970B3">
              <w:rPr>
                <w:b/>
                <w:noProof/>
                <w:sz w:val="28"/>
                <w:lang w:eastAsia="ja-JP"/>
              </w:rPr>
              <w:t>1</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8E69A8C" w:rsidR="002772A1" w:rsidRDefault="00821957" w:rsidP="00AD19AF">
            <w:pPr>
              <w:pStyle w:val="CRCoverPage"/>
              <w:spacing w:after="0"/>
              <w:jc w:val="center"/>
              <w:rPr>
                <w:noProof/>
                <w:lang w:eastAsia="ja-JP"/>
              </w:rPr>
            </w:pPr>
            <w:r w:rsidRPr="00821957">
              <w:rPr>
                <w:b/>
                <w:noProof/>
                <w:sz w:val="28"/>
                <w:lang w:eastAsia="ja-JP"/>
              </w:rPr>
              <w:t>5895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4179729" w:rsidR="002772A1" w:rsidRDefault="0018217C">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02D1D426" w:rsidR="002772A1" w:rsidRDefault="0039334C" w:rsidP="00C66810">
            <w:pPr>
              <w:pStyle w:val="CRCoverPage"/>
              <w:spacing w:after="0"/>
              <w:jc w:val="center"/>
              <w:rPr>
                <w:noProof/>
                <w:sz w:val="28"/>
              </w:rPr>
            </w:pPr>
            <w:r>
              <w:rPr>
                <w:b/>
                <w:noProof/>
                <w:sz w:val="28"/>
              </w:rPr>
              <w:t>1</w:t>
            </w:r>
            <w:r w:rsidR="00A2717C">
              <w:rPr>
                <w:b/>
                <w:noProof/>
                <w:sz w:val="28"/>
              </w:rPr>
              <w:t>8</w:t>
            </w:r>
            <w:r w:rsidR="009A404E">
              <w:rPr>
                <w:b/>
                <w:noProof/>
                <w:sz w:val="28"/>
              </w:rPr>
              <w:t>.</w:t>
            </w:r>
            <w:r w:rsidR="003C23E6">
              <w:rPr>
                <w:b/>
                <w:noProof/>
                <w:sz w:val="28"/>
              </w:rPr>
              <w:t>8</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35A0226" w:rsidR="00B73677" w:rsidRDefault="00013E25" w:rsidP="00B73677">
            <w:pPr>
              <w:pStyle w:val="CRCoverPage"/>
              <w:spacing w:after="0"/>
              <w:ind w:left="100"/>
              <w:rPr>
                <w:noProof/>
                <w:lang w:eastAsia="ja-JP"/>
              </w:rPr>
            </w:pPr>
            <w:r>
              <w:t>P</w:t>
            </w:r>
            <w:r w:rsidRPr="002437E9">
              <w:t>rioritization between UDM</w:t>
            </w:r>
            <w:r w:rsidR="004F704E">
              <w:t>, OAM</w:t>
            </w:r>
            <w:r w:rsidRPr="002437E9">
              <w:t xml:space="preserve"> </w:t>
            </w:r>
            <w:r>
              <w:t>and</w:t>
            </w:r>
            <w:r w:rsidRPr="002437E9">
              <w:t xml:space="preserve"> NSSF </w:t>
            </w:r>
            <w:r w:rsidR="004F704E">
              <w:t xml:space="preserve">based slice </w:t>
            </w:r>
            <w:r w:rsidR="009D17A9">
              <w:t>validity time</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D7E86D9" w:rsidR="00B73677" w:rsidRDefault="003B2B1E" w:rsidP="00B73677">
            <w:pPr>
              <w:pStyle w:val="CRCoverPage"/>
              <w:spacing w:after="0"/>
              <w:ind w:left="100"/>
              <w:rPr>
                <w:noProof/>
                <w:lang w:eastAsia="ja-JP"/>
              </w:rPr>
            </w:pPr>
            <w:r>
              <w:rPr>
                <w:noProof/>
                <w:lang w:eastAsia="ja-JP"/>
              </w:rPr>
              <w:t>Oracle</w:t>
            </w:r>
            <w:r w:rsidR="009A52AB">
              <w:rPr>
                <w:noProof/>
                <w:lang w:eastAsia="ja-JP"/>
              </w:rPr>
              <w:t>, Verizon</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DB648B5" w:rsidR="00B73677" w:rsidRDefault="00821957" w:rsidP="00B73677">
            <w:pPr>
              <w:pStyle w:val="CRCoverPage"/>
              <w:spacing w:after="0"/>
              <w:ind w:left="100"/>
              <w:rPr>
                <w:noProof/>
                <w:lang w:eastAsia="ja-JP"/>
              </w:rPr>
            </w:pPr>
            <w:r w:rsidRPr="00943E87">
              <w:rPr>
                <w:noProof/>
              </w:rPr>
              <w:t>eN</w:t>
            </w:r>
            <w:r>
              <w:rPr>
                <w:noProof/>
              </w:rPr>
              <w:t>S</w:t>
            </w:r>
            <w:r w:rsidRPr="00943E87">
              <w:rPr>
                <w:noProof/>
              </w:rPr>
              <w:t>_Ph</w:t>
            </w:r>
            <w:r>
              <w:rPr>
                <w:noProof/>
              </w:rPr>
              <w:t>3</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411653C" w:rsidR="00B73677" w:rsidRDefault="00B73677" w:rsidP="00B73677">
            <w:pPr>
              <w:pStyle w:val="CRCoverPage"/>
              <w:spacing w:after="0"/>
              <w:ind w:left="100"/>
              <w:rPr>
                <w:noProof/>
              </w:rPr>
            </w:pPr>
            <w:r>
              <w:rPr>
                <w:noProof/>
              </w:rPr>
              <w:t>202</w:t>
            </w:r>
            <w:r w:rsidR="00326F54">
              <w:rPr>
                <w:noProof/>
              </w:rPr>
              <w:t>5</w:t>
            </w:r>
            <w:r>
              <w:rPr>
                <w:noProof/>
              </w:rPr>
              <w:t>-</w:t>
            </w:r>
            <w:r w:rsidR="00294F69">
              <w:rPr>
                <w:noProof/>
              </w:rPr>
              <w:t>1</w:t>
            </w:r>
            <w:r>
              <w:rPr>
                <w:noProof/>
              </w:rPr>
              <w:t>-</w:t>
            </w:r>
            <w:r w:rsidR="00326F54">
              <w:rPr>
                <w:noProof/>
              </w:rPr>
              <w:t>20</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6659E3E8" w:rsidR="00B73677" w:rsidRDefault="00013E25"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5BBA733" w:rsidR="00B73677" w:rsidRDefault="00B73677" w:rsidP="00B73677">
            <w:pPr>
              <w:pStyle w:val="CRCoverPage"/>
              <w:spacing w:after="0"/>
              <w:ind w:left="100"/>
              <w:rPr>
                <w:noProof/>
              </w:rPr>
            </w:pPr>
            <w:r>
              <w:rPr>
                <w:noProof/>
              </w:rPr>
              <w:t>Rel-1</w:t>
            </w:r>
            <w:r w:rsidR="00A2717C">
              <w:rPr>
                <w:noProof/>
              </w:rPr>
              <w:t>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92BD1" w14:textId="3965728C" w:rsidR="00564C62" w:rsidRDefault="00873670" w:rsidP="00013E25">
            <w:pPr>
              <w:pStyle w:val="CRCoverPage"/>
              <w:spacing w:after="0"/>
              <w:rPr>
                <w:lang w:val="en-US" w:eastAsia="ja-JP"/>
              </w:rPr>
            </w:pPr>
            <w:r>
              <w:rPr>
                <w:lang w:val="en-US" w:eastAsia="ja-JP"/>
              </w:rPr>
              <w:t>Currently</w:t>
            </w:r>
            <w:r w:rsidR="00564C62">
              <w:rPr>
                <w:lang w:val="en-US" w:eastAsia="ja-JP"/>
              </w:rPr>
              <w:t>,</w:t>
            </w:r>
            <w:r>
              <w:rPr>
                <w:lang w:val="en-US" w:eastAsia="ja-JP"/>
              </w:rPr>
              <w:t xml:space="preserve"> </w:t>
            </w:r>
            <w:r w:rsidR="00013E25" w:rsidRPr="00013E25">
              <w:rPr>
                <w:lang w:val="en-US" w:eastAsia="ja-JP"/>
              </w:rPr>
              <w:t xml:space="preserve">prioritization between UDM based </w:t>
            </w:r>
            <w:r w:rsidR="00564C62">
              <w:rPr>
                <w:lang w:val="en-US" w:eastAsia="ja-JP"/>
              </w:rPr>
              <w:t>slice</w:t>
            </w:r>
            <w:r w:rsidR="00564C62" w:rsidRPr="00013E25">
              <w:rPr>
                <w:lang w:val="en-US" w:eastAsia="ja-JP"/>
              </w:rPr>
              <w:t xml:space="preserve"> </w:t>
            </w:r>
            <w:r w:rsidR="009D17A9">
              <w:rPr>
                <w:lang w:val="en-US" w:eastAsia="ja-JP"/>
              </w:rPr>
              <w:t>validity time</w:t>
            </w:r>
            <w:r w:rsidR="00013E25" w:rsidRPr="00013E25">
              <w:rPr>
                <w:lang w:val="en-US" w:eastAsia="ja-JP"/>
              </w:rPr>
              <w:t xml:space="preserve"> to NSSF based </w:t>
            </w:r>
            <w:r w:rsidR="00564C62">
              <w:rPr>
                <w:lang w:val="en-US" w:eastAsia="ja-JP"/>
              </w:rPr>
              <w:t>slice</w:t>
            </w:r>
            <w:r w:rsidR="00564C62" w:rsidRPr="00013E25">
              <w:rPr>
                <w:lang w:val="en-US" w:eastAsia="ja-JP"/>
              </w:rPr>
              <w:t xml:space="preserve"> </w:t>
            </w:r>
            <w:r w:rsidR="009D17A9">
              <w:rPr>
                <w:lang w:val="en-US" w:eastAsia="ja-JP"/>
              </w:rPr>
              <w:t>validity time</w:t>
            </w:r>
            <w:r w:rsidR="003C23E6">
              <w:rPr>
                <w:lang w:val="en-US" w:eastAsia="ja-JP"/>
              </w:rPr>
              <w:t xml:space="preserve"> </w:t>
            </w:r>
            <w:r w:rsidR="003C23E6" w:rsidRPr="00013E25">
              <w:rPr>
                <w:lang w:val="en-US" w:eastAsia="ja-JP"/>
              </w:rPr>
              <w:t xml:space="preserve">to </w:t>
            </w:r>
            <w:r w:rsidR="003C23E6">
              <w:rPr>
                <w:lang w:val="en-US" w:eastAsia="ja-JP"/>
              </w:rPr>
              <w:t>OAM</w:t>
            </w:r>
            <w:r w:rsidR="003C23E6" w:rsidRPr="00013E25">
              <w:rPr>
                <w:lang w:val="en-US" w:eastAsia="ja-JP"/>
              </w:rPr>
              <w:t xml:space="preserve"> based </w:t>
            </w:r>
            <w:r w:rsidR="003C23E6">
              <w:rPr>
                <w:lang w:val="en-US" w:eastAsia="ja-JP"/>
              </w:rPr>
              <w:t>slice</w:t>
            </w:r>
            <w:r w:rsidR="003C23E6" w:rsidRPr="00013E25">
              <w:rPr>
                <w:lang w:val="en-US" w:eastAsia="ja-JP"/>
              </w:rPr>
              <w:t xml:space="preserve"> </w:t>
            </w:r>
            <w:r w:rsidR="003C23E6">
              <w:rPr>
                <w:lang w:val="en-US" w:eastAsia="ja-JP"/>
              </w:rPr>
              <w:t>validity time</w:t>
            </w:r>
            <w:r w:rsidR="00013E25">
              <w:rPr>
                <w:lang w:val="en-US" w:eastAsia="ja-JP"/>
              </w:rPr>
              <w:t xml:space="preserve"> is not define in the standard</w:t>
            </w:r>
            <w:r w:rsidR="00013E25" w:rsidRPr="00013E25">
              <w:rPr>
                <w:lang w:val="en-US" w:eastAsia="ja-JP"/>
              </w:rPr>
              <w:t xml:space="preserve">. </w:t>
            </w:r>
            <w:r w:rsidR="00013E25">
              <w:rPr>
                <w:lang w:val="en-US" w:eastAsia="ja-JP"/>
              </w:rPr>
              <w:t xml:space="preserve">If </w:t>
            </w:r>
            <w:r w:rsidR="003C23E6">
              <w:rPr>
                <w:lang w:val="en-US" w:eastAsia="ja-JP"/>
              </w:rPr>
              <w:t>at least two of the</w:t>
            </w:r>
            <w:r w:rsidR="00013E25">
              <w:rPr>
                <w:lang w:val="en-US" w:eastAsia="ja-JP"/>
              </w:rPr>
              <w:t xml:space="preserve"> </w:t>
            </w:r>
            <w:r w:rsidR="00B143DB">
              <w:rPr>
                <w:lang w:val="en-US" w:eastAsia="ja-JP"/>
              </w:rPr>
              <w:t xml:space="preserve">above </w:t>
            </w:r>
            <w:r w:rsidR="00564C62" w:rsidRPr="00013E25">
              <w:rPr>
                <w:lang w:val="en-US" w:eastAsia="ja-JP"/>
              </w:rPr>
              <w:t>time-validit</w:t>
            </w:r>
            <w:r w:rsidR="00564C62">
              <w:rPr>
                <w:lang w:val="en-US" w:eastAsia="ja-JP"/>
              </w:rPr>
              <w:t>ies</w:t>
            </w:r>
            <w:r w:rsidR="00564C62" w:rsidRPr="00013E25">
              <w:rPr>
                <w:lang w:val="en-US" w:eastAsia="ja-JP"/>
              </w:rPr>
              <w:t xml:space="preserve"> </w:t>
            </w:r>
            <w:r w:rsidR="00013E25">
              <w:rPr>
                <w:lang w:val="en-US" w:eastAsia="ja-JP"/>
              </w:rPr>
              <w:t>are set</w:t>
            </w:r>
            <w:r w:rsidR="00510676">
              <w:rPr>
                <w:lang w:val="en-US" w:eastAsia="ja-JP"/>
              </w:rPr>
              <w:t xml:space="preserve"> and they have different values</w:t>
            </w:r>
            <w:r w:rsidR="00013E25">
              <w:rPr>
                <w:lang w:val="en-US" w:eastAsia="ja-JP"/>
              </w:rPr>
              <w:t xml:space="preserve">, the AMF </w:t>
            </w:r>
            <w:r w:rsidR="00D849A1">
              <w:rPr>
                <w:lang w:val="en-US" w:eastAsia="ja-JP"/>
              </w:rPr>
              <w:t xml:space="preserve">wouldn’t know </w:t>
            </w:r>
            <w:r w:rsidR="00CE18C9">
              <w:rPr>
                <w:lang w:val="en-US" w:eastAsia="ja-JP"/>
              </w:rPr>
              <w:t>which one to honor</w:t>
            </w:r>
            <w:r w:rsidR="00013E25">
              <w:rPr>
                <w:lang w:val="en-US" w:eastAsia="ja-JP"/>
              </w:rPr>
              <w:t xml:space="preserve">. </w:t>
            </w:r>
          </w:p>
          <w:p w14:paraId="337C9E42" w14:textId="77777777" w:rsidR="00564C62" w:rsidRDefault="00564C62" w:rsidP="00013E25">
            <w:pPr>
              <w:pStyle w:val="CRCoverPage"/>
              <w:spacing w:after="0"/>
              <w:rPr>
                <w:lang w:val="en-US" w:eastAsia="ja-JP"/>
              </w:rPr>
            </w:pPr>
          </w:p>
          <w:p w14:paraId="7900E8CF" w14:textId="7D0BF892" w:rsidR="00452588" w:rsidRPr="0027007A" w:rsidRDefault="00B143DB" w:rsidP="00ED2E9D">
            <w:pPr>
              <w:pStyle w:val="CRCoverPage"/>
              <w:spacing w:after="0"/>
              <w:rPr>
                <w:lang w:val="en-US" w:eastAsia="ja-JP"/>
              </w:rPr>
            </w:pPr>
            <w:r>
              <w:rPr>
                <w:lang w:val="en-US" w:eastAsia="ja-JP"/>
              </w:rPr>
              <w:t>T</w:t>
            </w:r>
            <w:r w:rsidR="004B79ED">
              <w:rPr>
                <w:lang w:val="en-US" w:eastAsia="ja-JP"/>
              </w:rPr>
              <w:t xml:space="preserve">his CR proposes to define a </w:t>
            </w:r>
            <w:r w:rsidR="00510676">
              <w:rPr>
                <w:lang w:val="en-US" w:eastAsia="ja-JP"/>
              </w:rPr>
              <w:t xml:space="preserve">deterministic </w:t>
            </w:r>
            <w:r w:rsidR="004B79ED" w:rsidRPr="00013E25">
              <w:rPr>
                <w:lang w:val="en-US" w:eastAsia="ja-JP"/>
              </w:rPr>
              <w:t xml:space="preserve">prioritization between </w:t>
            </w:r>
            <w:r>
              <w:rPr>
                <w:lang w:val="en-US" w:eastAsia="ja-JP"/>
              </w:rPr>
              <w:t>the above</w:t>
            </w:r>
            <w:r w:rsidR="004B79ED" w:rsidRPr="00013E25">
              <w:rPr>
                <w:lang w:val="en-US" w:eastAsia="ja-JP"/>
              </w:rPr>
              <w:t xml:space="preserve"> based </w:t>
            </w:r>
            <w:r w:rsidR="00564C62">
              <w:rPr>
                <w:lang w:val="en-US" w:eastAsia="ja-JP"/>
              </w:rPr>
              <w:t xml:space="preserve">slice </w:t>
            </w:r>
            <w:r w:rsidR="009D17A9">
              <w:rPr>
                <w:lang w:val="en-US" w:eastAsia="ja-JP"/>
              </w:rPr>
              <w:t>validity time</w:t>
            </w:r>
            <w:r w:rsidR="00E86908">
              <w:rPr>
                <w:lang w:val="en-US" w:eastAsia="ja-JP"/>
              </w:rPr>
              <w:t>(s)</w:t>
            </w:r>
            <w:r w:rsidR="004B79ED" w:rsidRPr="00013E25">
              <w:rPr>
                <w:lang w:val="en-US" w:eastAsia="ja-JP"/>
              </w:rPr>
              <w:t xml:space="preserve"> </w:t>
            </w:r>
            <w:r w:rsidR="004B79ED">
              <w:rPr>
                <w:lang w:val="en-US" w:eastAsia="ja-JP"/>
              </w:rPr>
              <w:t xml:space="preserve">such </w:t>
            </w:r>
            <w:r w:rsidR="001C05E7">
              <w:rPr>
                <w:lang w:val="en-US" w:eastAsia="ja-JP"/>
              </w:rPr>
              <w:t>o</w:t>
            </w:r>
            <w:r w:rsidR="00452588">
              <w:rPr>
                <w:lang w:val="en-US" w:eastAsia="ja-JP"/>
              </w:rPr>
              <w:t xml:space="preserve">nly </w:t>
            </w:r>
            <w:r w:rsidR="00452588" w:rsidRPr="00D849A1">
              <w:rPr>
                <w:b/>
                <w:bCs/>
                <w:lang w:val="en-US" w:eastAsia="ja-JP"/>
              </w:rPr>
              <w:t>one</w:t>
            </w:r>
            <w:r w:rsidR="00452588">
              <w:rPr>
                <w:lang w:val="en-US" w:eastAsia="ja-JP"/>
              </w:rPr>
              <w:t xml:space="preserve"> source of validity time (UDM, OAM, NSSF) can be used.</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A9867B" w14:textId="77777777" w:rsidR="00F37D59" w:rsidRDefault="00960776" w:rsidP="00F2746A">
            <w:pPr>
              <w:pStyle w:val="CRCoverPage"/>
              <w:spacing w:after="0"/>
              <w:rPr>
                <w:ins w:id="1" w:author="Oracle" w:date="2025-02-18T11:30:00Z"/>
                <w:lang w:val="en-US" w:eastAsia="ja-JP"/>
              </w:rPr>
            </w:pPr>
            <w:r>
              <w:rPr>
                <w:noProof/>
              </w:rPr>
              <w:t xml:space="preserve">This CR proposes to </w:t>
            </w:r>
            <w:r w:rsidR="00580422">
              <w:rPr>
                <w:lang w:val="en-US" w:eastAsia="ja-JP"/>
              </w:rPr>
              <w:t>define a</w:t>
            </w:r>
            <w:r w:rsidR="0018217C">
              <w:rPr>
                <w:lang w:val="en-US" w:eastAsia="ja-JP"/>
              </w:rPr>
              <w:t>n operator’s policy based</w:t>
            </w:r>
            <w:r w:rsidR="00580422">
              <w:rPr>
                <w:lang w:val="en-US" w:eastAsia="ja-JP"/>
              </w:rPr>
              <w:t xml:space="preserve"> </w:t>
            </w:r>
            <w:r w:rsidR="00580422" w:rsidRPr="00013E25">
              <w:rPr>
                <w:lang w:val="en-US" w:eastAsia="ja-JP"/>
              </w:rPr>
              <w:t xml:space="preserve">prioritization between UDM based </w:t>
            </w:r>
            <w:r w:rsidR="00580422">
              <w:rPr>
                <w:lang w:val="en-US" w:eastAsia="ja-JP"/>
              </w:rPr>
              <w:t xml:space="preserve">slice </w:t>
            </w:r>
            <w:r w:rsidR="009D17A9">
              <w:rPr>
                <w:lang w:val="en-US" w:eastAsia="ja-JP"/>
              </w:rPr>
              <w:t>validity time</w:t>
            </w:r>
            <w:r w:rsidR="00580422" w:rsidRPr="00013E25">
              <w:rPr>
                <w:lang w:val="en-US" w:eastAsia="ja-JP"/>
              </w:rPr>
              <w:t xml:space="preserve"> to NSSF based </w:t>
            </w:r>
            <w:r w:rsidR="00580422">
              <w:rPr>
                <w:lang w:val="en-US" w:eastAsia="ja-JP"/>
              </w:rPr>
              <w:t xml:space="preserve">slice </w:t>
            </w:r>
            <w:r w:rsidR="009D17A9">
              <w:rPr>
                <w:lang w:val="en-US" w:eastAsia="ja-JP"/>
              </w:rPr>
              <w:t>validity time</w:t>
            </w:r>
            <w:r w:rsidR="00580422">
              <w:rPr>
                <w:lang w:val="en-US" w:eastAsia="ja-JP"/>
              </w:rPr>
              <w:t xml:space="preserve"> </w:t>
            </w:r>
            <w:r w:rsidR="00B143DB" w:rsidRPr="00013E25">
              <w:rPr>
                <w:lang w:val="en-US" w:eastAsia="ja-JP"/>
              </w:rPr>
              <w:t xml:space="preserve">to </w:t>
            </w:r>
            <w:r w:rsidR="00B143DB">
              <w:rPr>
                <w:lang w:val="en-US" w:eastAsia="ja-JP"/>
              </w:rPr>
              <w:t>OAM</w:t>
            </w:r>
            <w:r w:rsidR="00B143DB" w:rsidRPr="00013E25">
              <w:rPr>
                <w:lang w:val="en-US" w:eastAsia="ja-JP"/>
              </w:rPr>
              <w:t xml:space="preserve"> based </w:t>
            </w:r>
            <w:r w:rsidR="00B143DB">
              <w:rPr>
                <w:lang w:val="en-US" w:eastAsia="ja-JP"/>
              </w:rPr>
              <w:t>slice</w:t>
            </w:r>
            <w:r w:rsidR="00B143DB" w:rsidRPr="00013E25">
              <w:rPr>
                <w:lang w:val="en-US" w:eastAsia="ja-JP"/>
              </w:rPr>
              <w:t xml:space="preserve"> </w:t>
            </w:r>
            <w:r w:rsidR="00B143DB">
              <w:rPr>
                <w:lang w:val="en-US" w:eastAsia="ja-JP"/>
              </w:rPr>
              <w:t xml:space="preserve">validity time </w:t>
            </w:r>
            <w:r w:rsidR="0018217C">
              <w:rPr>
                <w:lang w:val="en-US" w:eastAsia="ja-JP"/>
              </w:rPr>
              <w:t>such that only the most prioritized data source will be used by the AMF.</w:t>
            </w:r>
          </w:p>
          <w:p w14:paraId="5F7CEE8E" w14:textId="77777777" w:rsidR="009E365C" w:rsidRDefault="009E365C" w:rsidP="00F2746A">
            <w:pPr>
              <w:pStyle w:val="CRCoverPage"/>
              <w:spacing w:after="0"/>
              <w:rPr>
                <w:ins w:id="2" w:author="Oracle" w:date="2025-02-18T11:30:00Z"/>
                <w:lang w:val="en-US" w:eastAsia="ja-JP"/>
              </w:rPr>
            </w:pPr>
          </w:p>
          <w:p w14:paraId="4D459B85" w14:textId="22B11031" w:rsidR="009E365C" w:rsidRPr="001E2743" w:rsidRDefault="009E365C" w:rsidP="00F2746A">
            <w:pPr>
              <w:pStyle w:val="CRCoverPage"/>
              <w:spacing w:after="0"/>
              <w:rPr>
                <w:noProof/>
              </w:rPr>
            </w:pPr>
            <w:ins w:id="3" w:author="Oracle" w:date="2025-02-18T11:30:00Z">
              <w:r>
                <w:rPr>
                  <w:lang w:val="en-US" w:eastAsia="ja-JP"/>
                </w:rPr>
                <w:t>Rev 2 will address the roaming scenario.</w:t>
              </w:r>
            </w:ins>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F600352" w:rsidR="00B73677" w:rsidRDefault="007D5925" w:rsidP="008536EB">
            <w:pPr>
              <w:pStyle w:val="CRCoverPage"/>
              <w:spacing w:after="0"/>
              <w:ind w:left="100"/>
              <w:rPr>
                <w:noProof/>
              </w:rPr>
            </w:pPr>
            <w:r w:rsidRPr="00013E25">
              <w:rPr>
                <w:lang w:val="en-US" w:eastAsia="ja-JP"/>
              </w:rPr>
              <w:t xml:space="preserve">UDM based </w:t>
            </w:r>
            <w:r>
              <w:rPr>
                <w:lang w:val="en-US" w:eastAsia="ja-JP"/>
              </w:rPr>
              <w:t>slice</w:t>
            </w:r>
            <w:r w:rsidRPr="00013E25">
              <w:rPr>
                <w:lang w:val="en-US" w:eastAsia="ja-JP"/>
              </w:rPr>
              <w:t xml:space="preserve"> </w:t>
            </w:r>
            <w:r w:rsidR="009D17A9">
              <w:rPr>
                <w:lang w:val="en-US" w:eastAsia="ja-JP"/>
              </w:rPr>
              <w:t>validity time</w:t>
            </w:r>
            <w:r w:rsidR="00B143DB">
              <w:rPr>
                <w:lang w:val="en-US" w:eastAsia="ja-JP"/>
              </w:rPr>
              <w:t>, OAM</w:t>
            </w:r>
            <w:r w:rsidR="00B143DB" w:rsidRPr="00013E25">
              <w:rPr>
                <w:lang w:val="en-US" w:eastAsia="ja-JP"/>
              </w:rPr>
              <w:t xml:space="preserve"> based </w:t>
            </w:r>
            <w:r w:rsidR="00B143DB">
              <w:rPr>
                <w:lang w:val="en-US" w:eastAsia="ja-JP"/>
              </w:rPr>
              <w:t>slice</w:t>
            </w:r>
            <w:r w:rsidR="00B143DB" w:rsidRPr="00013E25">
              <w:rPr>
                <w:lang w:val="en-US" w:eastAsia="ja-JP"/>
              </w:rPr>
              <w:t xml:space="preserve"> </w:t>
            </w:r>
            <w:r w:rsidR="00B143DB">
              <w:rPr>
                <w:lang w:val="en-US" w:eastAsia="ja-JP"/>
              </w:rPr>
              <w:t>validity time and NSSF</w:t>
            </w:r>
            <w:r w:rsidR="00B143DB" w:rsidRPr="00013E25">
              <w:rPr>
                <w:lang w:val="en-US" w:eastAsia="ja-JP"/>
              </w:rPr>
              <w:t xml:space="preserve"> based </w:t>
            </w:r>
            <w:r w:rsidR="00B143DB">
              <w:rPr>
                <w:lang w:val="en-US" w:eastAsia="ja-JP"/>
              </w:rPr>
              <w:t>slice</w:t>
            </w:r>
            <w:r w:rsidR="00B143DB" w:rsidRPr="00013E25">
              <w:rPr>
                <w:lang w:val="en-US" w:eastAsia="ja-JP"/>
              </w:rPr>
              <w:t xml:space="preserve"> </w:t>
            </w:r>
            <w:r w:rsidR="00B143DB">
              <w:rPr>
                <w:lang w:val="en-US" w:eastAsia="ja-JP"/>
              </w:rPr>
              <w:t>validity time</w:t>
            </w:r>
            <w:r w:rsidRPr="00013E25">
              <w:rPr>
                <w:lang w:val="en-US" w:eastAsia="ja-JP"/>
              </w:rPr>
              <w:t xml:space="preserve"> </w:t>
            </w:r>
            <w:r>
              <w:rPr>
                <w:lang w:val="en-US" w:eastAsia="ja-JP"/>
              </w:rPr>
              <w:t>may conflict with</w:t>
            </w:r>
            <w:r w:rsidRPr="00013E25">
              <w:rPr>
                <w:lang w:val="en-US" w:eastAsia="ja-JP"/>
              </w:rPr>
              <w:t xml:space="preserve"> </w:t>
            </w:r>
            <w:r w:rsidR="00B143DB">
              <w:rPr>
                <w:lang w:val="en-US" w:eastAsia="ja-JP"/>
              </w:rPr>
              <w:t>each other</w:t>
            </w:r>
            <w:r>
              <w:rPr>
                <w:lang w:val="en-US" w:eastAsia="ja-JP"/>
              </w:rPr>
              <w:t xml:space="preserve">. In such a case there is no clear way </w:t>
            </w:r>
            <w:r w:rsidR="00B309B6">
              <w:rPr>
                <w:lang w:val="en-US" w:eastAsia="ja-JP"/>
              </w:rPr>
              <w:t xml:space="preserve">for the AMF </w:t>
            </w:r>
            <w:r>
              <w:rPr>
                <w:lang w:val="en-US" w:eastAsia="ja-JP"/>
              </w:rPr>
              <w:t>to decide which one to use</w:t>
            </w:r>
            <w:r w:rsidR="008D74E0">
              <w:t>.</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DF6764E" w:rsidR="00B73677" w:rsidRDefault="001173B3" w:rsidP="00B73677">
            <w:pPr>
              <w:pStyle w:val="CRCoverPage"/>
              <w:spacing w:after="0"/>
              <w:ind w:left="100"/>
              <w:rPr>
                <w:noProof/>
                <w:lang w:eastAsia="ja-JP"/>
              </w:rPr>
            </w:pPr>
            <w:r w:rsidRPr="00140E21">
              <w:rPr>
                <w:lang w:eastAsia="zh-CN"/>
              </w:rPr>
              <w:t>5.</w:t>
            </w:r>
            <w:r w:rsidR="00C16B8E">
              <w:rPr>
                <w:lang w:eastAsia="zh-CN"/>
              </w:rPr>
              <w:t>15.1</w:t>
            </w:r>
            <w:r w:rsidR="00CE07AB">
              <w:rPr>
                <w:lang w:eastAsia="zh-CN"/>
              </w:rPr>
              <w:t>6</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1E022567" w14:textId="28776FF0" w:rsidR="00BA4631" w:rsidRPr="0084646B" w:rsidRDefault="00424C32" w:rsidP="008464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 w:name="_Toc11247565"/>
      <w:bookmarkStart w:id="5" w:name="_Toc27044704"/>
      <w:bookmarkStart w:id="6" w:name="_Toc36033746"/>
      <w:bookmarkStart w:id="7" w:name="_Toc45131892"/>
      <w:bookmarkStart w:id="8" w:name="_Toc49776177"/>
      <w:bookmarkStart w:id="9" w:name="_Toc51747097"/>
      <w:bookmarkStart w:id="10" w:name="_Toc66360661"/>
      <w:bookmarkStart w:id="11" w:name="_Toc68105166"/>
      <w:bookmarkStart w:id="12" w:name="_Toc74755796"/>
      <w:bookmarkStart w:id="13" w:name="_Toc90643099"/>
      <w:bookmarkStart w:id="14" w:name="_Toc28013303"/>
      <w:bookmarkStart w:id="15" w:name="_Toc36040058"/>
      <w:bookmarkStart w:id="16" w:name="_Toc44692671"/>
      <w:bookmarkStart w:id="17" w:name="_Toc45134132"/>
      <w:bookmarkStart w:id="18" w:name="_Toc49607196"/>
      <w:bookmarkStart w:id="19" w:name="_Toc51763168"/>
      <w:bookmarkStart w:id="20" w:name="_Toc58850063"/>
      <w:bookmarkStart w:id="21" w:name="_Toc59018443"/>
      <w:bookmarkStart w:id="22" w:name="_Toc68169449"/>
      <w:bookmarkStart w:id="23" w:name="_Toc97203103"/>
      <w:bookmarkStart w:id="24"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5" w:name="_Toc20150226"/>
      <w:bookmarkStart w:id="26" w:name="_Toc27847034"/>
      <w:bookmarkStart w:id="27" w:name="_Toc36188166"/>
      <w:bookmarkStart w:id="28" w:name="_Toc45184077"/>
      <w:bookmarkStart w:id="29" w:name="_Toc47342919"/>
      <w:bookmarkStart w:id="30" w:name="_Toc51769621"/>
      <w:bookmarkStart w:id="31" w:name="_Toc138309811"/>
      <w:bookmarkEnd w:id="4"/>
      <w:bookmarkEnd w:id="5"/>
      <w:bookmarkEnd w:id="6"/>
      <w:bookmarkEnd w:id="7"/>
      <w:bookmarkEnd w:id="8"/>
      <w:bookmarkEnd w:id="9"/>
      <w:bookmarkEnd w:id="10"/>
      <w:bookmarkEnd w:id="11"/>
      <w:bookmarkEnd w:id="12"/>
      <w:bookmarkEnd w:id="13"/>
    </w:p>
    <w:p w14:paraId="4EFE664F" w14:textId="77777777" w:rsidR="00BA4631" w:rsidRDefault="00BA4631" w:rsidP="00BA4631">
      <w:pPr>
        <w:pStyle w:val="Heading3"/>
      </w:pPr>
      <w:bookmarkStart w:id="32" w:name="_Toc185599844"/>
      <w:r>
        <w:t>5.15.16</w:t>
      </w:r>
      <w:r>
        <w:tab/>
        <w:t>Optimized handling of temporarily available network slices</w:t>
      </w:r>
      <w:bookmarkEnd w:id="32"/>
    </w:p>
    <w:p w14:paraId="10A7B181" w14:textId="77777777" w:rsidR="00BA4631" w:rsidRDefault="00BA4631" w:rsidP="00BA4631">
      <w:r>
        <w:t>A network slice may be available for all UEs or a limited number of UEs only for a limited time that is known at the network in advance e.g. by OAM or subscription. The limited time duration may be due to, for example, the fact that network slice is only temporarily or periodically active in the deployment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0C515C50" w14:textId="11139027" w:rsidR="00BA4631" w:rsidRDefault="00BA4631" w:rsidP="00BA4631">
      <w:r>
        <w:t xml:space="preserve">The UE may indicate its support for temporarily available network slices in the UE MM Core Network Capability (see clause 5.4.4a) in the Registration Request. </w:t>
      </w:r>
      <w:bookmarkStart w:id="33" w:name="_Hlk188431966"/>
      <w:r>
        <w:t xml:space="preserve">The AMF, based on OAM configuration or information received from the UDM or NSSF, may indicate to a supporting UE the validity time for one or more S-NSSAIs in the Configured NSSAI in the Registration Accept message or via the UE Configuration Update procedure. </w:t>
      </w:r>
      <w:bookmarkEnd w:id="33"/>
      <w:r w:rsidR="00C0599C">
        <w:t>I</w:t>
      </w:r>
      <w:r>
        <w:t>n roaming case, the AMF my include the validity time for an S-NSSAI in the Configured NSSAI either because of limited availability of the VPLMN S-NSSAI or the mapped S-NSSAI of the HPLMN.</w:t>
      </w:r>
    </w:p>
    <w:p w14:paraId="7D8BBF74" w14:textId="4A998E8B" w:rsidR="00C0599C" w:rsidRDefault="00C0599C" w:rsidP="00BA4631">
      <w:pPr>
        <w:pStyle w:val="NO"/>
        <w:rPr>
          <w:ins w:id="34" w:author="Oracle" w:date="2025-02-19T11:09:00Z"/>
        </w:rPr>
      </w:pPr>
      <w:ins w:id="35" w:author="Oracle" w:date="2025-02-19T11:09:00Z">
        <w:r w:rsidRPr="00C0599C">
          <w:t>NOTE</w:t>
        </w:r>
        <w:r>
          <w:t xml:space="preserve"> 1</w:t>
        </w:r>
        <w:r w:rsidRPr="00C0599C">
          <w:t>:  It is recommended that, the operator configures to use only one option, i.e. OAM, UDM or NSSF</w:t>
        </w:r>
      </w:ins>
      <w:ins w:id="36" w:author="Oracle" w:date="2025-02-19T11:10:00Z">
        <w:r>
          <w:t>,</w:t>
        </w:r>
      </w:ins>
      <w:ins w:id="37" w:author="Oracle" w:date="2025-02-19T11:09:00Z">
        <w:r w:rsidRPr="00C0599C">
          <w:t xml:space="preserve"> for determining the validity time for S-NSSAI and per roaming agreement the VPLMN or HPLMN validity time limitation.</w:t>
        </w:r>
      </w:ins>
    </w:p>
    <w:p w14:paraId="284F1040" w14:textId="6719863B" w:rsidR="00BA4631" w:rsidRDefault="00BA4631" w:rsidP="00BA4631">
      <w:pPr>
        <w:pStyle w:val="NO"/>
      </w:pPr>
      <w:r>
        <w:t>NOTE </w:t>
      </w:r>
      <w:del w:id="38" w:author="Oracle" w:date="2025-02-19T11:09:00Z">
        <w:r w:rsidDel="00C0599C">
          <w:delText>1</w:delText>
        </w:r>
      </w:del>
      <w:ins w:id="39" w:author="Oracle" w:date="2025-02-19T11:09:00Z">
        <w:r w:rsidR="00C0599C">
          <w:t>2</w:t>
        </w:r>
      </w:ins>
      <w:r>
        <w:t>:</w:t>
      </w:r>
      <w:r>
        <w:tab/>
        <w:t>When the validity time changes or a validity time is determined for a S-NSSAI in the configured NSSAI, the PLMN provides the new validity time for the S-NSSAIs in the Configured NSSAI to a supporting UE.</w:t>
      </w:r>
    </w:p>
    <w:p w14:paraId="7C2F4103" w14:textId="77777777" w:rsidR="00BA4631" w:rsidRDefault="00BA4631" w:rsidP="00BA4631">
      <w:r>
        <w:t>If a supporting UE is configured with validity time for an S-NSSAI:</w:t>
      </w:r>
    </w:p>
    <w:p w14:paraId="3BDE0128" w14:textId="77777777" w:rsidR="00BA4631" w:rsidRDefault="00BA4631" w:rsidP="00BA4631">
      <w:pPr>
        <w:pStyle w:val="B10"/>
      </w:pPr>
      <w:r>
        <w:t>a)</w:t>
      </w:r>
      <w:r>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4EDF391E" w14:textId="77777777" w:rsidR="00BA4631" w:rsidRDefault="00BA4631" w:rsidP="00BA4631">
      <w:pPr>
        <w:pStyle w:val="B10"/>
      </w:pPr>
      <w:r>
        <w:t>b)</w:t>
      </w:r>
      <w:r>
        <w:tab/>
        <w:t>If the validity time indicates the S-NSSAI is not available</w:t>
      </w:r>
    </w:p>
    <w:p w14:paraId="649F08B7" w14:textId="77777777" w:rsidR="00BA4631" w:rsidRDefault="00BA4631" w:rsidP="00BA4631">
      <w:pPr>
        <w:pStyle w:val="B2"/>
      </w:pPr>
      <w:r>
        <w:t>-</w:t>
      </w:r>
      <w:r>
        <w:tab/>
        <w:t>The UE shall not include the S-NSSAI in the Requested NSSAI for any Access Types regardless of the validity time information was received;</w:t>
      </w:r>
    </w:p>
    <w:p w14:paraId="441E45FF" w14:textId="77777777" w:rsidR="00BA4631" w:rsidRDefault="00BA4631" w:rsidP="00BA4631">
      <w:pPr>
        <w:pStyle w:val="B2"/>
      </w:pPr>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p>
    <w:p w14:paraId="58702898" w14:textId="77777777" w:rsidR="00BA4631" w:rsidRDefault="00BA4631" w:rsidP="00BA4631">
      <w:pPr>
        <w:pStyle w:val="B2"/>
      </w:pPr>
      <w:r>
        <w:t>-</w:t>
      </w:r>
      <w:r>
        <w:tab/>
        <w:t>If the validity time indicates the S-NSSAI will not be available again, the UE shall remove the S-NSSAI from the locally stored Configured NSSAI.</w:t>
      </w:r>
    </w:p>
    <w:p w14:paraId="61D22AB4" w14:textId="77777777" w:rsidR="00BA4631" w:rsidRDefault="00BA4631" w:rsidP="00BA4631">
      <w:pPr>
        <w:pStyle w:val="NO"/>
      </w:pPr>
      <w:r>
        <w:t>NOTE 2:</w:t>
      </w:r>
      <w:r>
        <w:tab/>
        <w:t>Subject to implementation decisions outside 3GPP scope, the UE may 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56BD3346" w14:textId="77777777" w:rsidR="00BA4631" w:rsidRDefault="00BA4631" w:rsidP="00BA4631">
      <w:pPr>
        <w:pStyle w:val="NO"/>
      </w:pPr>
      <w:r>
        <w:t>NOTE 3:</w:t>
      </w:r>
      <w:r>
        <w:tab/>
        <w:t>The AMF will add an S-NSSAI to the Allowed NSSAI before an S-NSSAI validity time of a single S-NSSAI in the Allowed NSSAI expires.</w:t>
      </w:r>
    </w:p>
    <w:p w14:paraId="3364F63F" w14:textId="77777777" w:rsidR="00BA4631" w:rsidRDefault="00BA4631" w:rsidP="00BA4631">
      <w:pPr>
        <w:pStyle w:val="B2"/>
      </w:pPr>
      <w:r>
        <w:t>-</w:t>
      </w:r>
      <w:r>
        <w:tab/>
        <w:t>If a UE supporting temporary available network slices only got one S-NSSAI in the Allowed NSSAI with a validity time that is about to expire and does not have any Pending NSSAI, then the UE may trigger a Mobility Registration Update to register with any other S-NSSAI in the Configured NSSAI which is still available, if any and if UE does not trigger Mobility Registration Update and Allowed NSSAI becomes empty after expiry of validity time, then the UE shall enter RM-DEREGISTERED state implicitly.</w:t>
      </w:r>
    </w:p>
    <w:p w14:paraId="4347A55B" w14:textId="77777777" w:rsidR="00BA4631" w:rsidRDefault="00BA4631" w:rsidP="00BA4631">
      <w:r>
        <w:t>For a supporting UE, if validity time applies to an S-NSSAI, an AMF supporting temporarily available network slices shall:</w:t>
      </w:r>
    </w:p>
    <w:p w14:paraId="2E9F5F10" w14:textId="77777777" w:rsidR="00BA4631" w:rsidRDefault="00BA4631" w:rsidP="00BA4631">
      <w:pPr>
        <w:pStyle w:val="B10"/>
      </w:pPr>
      <w:r>
        <w:t>-</w:t>
      </w:r>
      <w:r>
        <w:tab/>
        <w:t xml:space="preserve">If the S-NSSAI is provided in a Requested NSSAI in a Registration Request by the UE and the validity time indicates the S-NSSAI is not available, but it is going to become available again (i.e. the UE is detected as not </w:t>
      </w:r>
      <w:r>
        <w:lastRenderedPageBreak/>
        <w:t>having up to date validity time), then the AMF sends the Configured NSSAI to the UE including the validity time for the S-NSSAI in the Registration Accept message. If the validity time indicates the S-NSSAI is not available and will not become available again, then the AMF sends the Configured NSSAI to the UE, excluding the S-NSSAI from the Configured NSSAI.</w:t>
      </w:r>
    </w:p>
    <w:p w14:paraId="330EBBD6" w14:textId="77777777" w:rsidR="00BA4631" w:rsidRDefault="00BA4631" w:rsidP="00BA4631">
      <w:pPr>
        <w:pStyle w:val="B10"/>
      </w:pPr>
      <w:r>
        <w:t>-</w:t>
      </w:r>
      <w:r>
        <w:tab/>
        <w:t>If the S-NSSAI is in the Allowed NSSAI or the Partially Allowed NSSAI for the UE and the validity time indicates that the S-NSSAI is not available, then locally remove (i.e. without sending any signalling to the UE) the S-NSSAI from the Allowed NSSAI or Partially Allowed NSSAI. If there is any PDU session established for the S-NSSAI, the AMF requests the SMF to release the PDU session:</w:t>
      </w:r>
    </w:p>
    <w:p w14:paraId="5748BE1B" w14:textId="77777777" w:rsidR="00BA4631" w:rsidRDefault="00BA4631" w:rsidP="00BA4631">
      <w:pPr>
        <w:pStyle w:val="B2"/>
      </w:pPr>
      <w:r>
        <w:t>-</w:t>
      </w:r>
      <w:r>
        <w:tab/>
        <w:t>If the UE is in CM-CONNECTED state, the AMF releases the PDU session for the S-NSSAI by sending to the SMF, as per step 1f in clause 4.3.4.2 of TS 23.502 [3], a Nsmf_PDUSession_UpdateSMContext Request with a release indication to request the release of the PDU Session and then the AMF forwards the N2 SM request to release the AN resources associated with the PDU session</w:t>
      </w:r>
    </w:p>
    <w:p w14:paraId="1CB208F2" w14:textId="77777777" w:rsidR="00BA4631" w:rsidRDefault="00BA4631" w:rsidP="00BA4631">
      <w:pPr>
        <w:pStyle w:val="B2"/>
      </w:pPr>
      <w:r>
        <w:t>-</w:t>
      </w:r>
      <w:r>
        <w:tab/>
        <w:t>If the UE is in CM-IDLE state,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750DFE68" w14:textId="77777777" w:rsidR="00BA4631" w:rsidRDefault="00BA4631" w:rsidP="00BA4631">
      <w:pPr>
        <w:pStyle w:val="B10"/>
      </w:pPr>
      <w:r>
        <w:t>-</w:t>
      </w:r>
      <w:r>
        <w:tab/>
        <w:t>If there is no S-NSSAI present in the Allowed NSSAI or Partially Allowed NSSAI after AMF removes the S-NSSAI locally after expiry of validity time, the AMF shall enter RM-DEREGISTERED state for the UE implicitly.</w:t>
      </w:r>
    </w:p>
    <w:p w14:paraId="34E5DB76" w14:textId="77777777" w:rsidR="00BA4631" w:rsidRDefault="00BA4631" w:rsidP="00BA4631">
      <w:r>
        <w:t>For a non-supporting UE, if validity time applies to an S-NSSAI, an AMF supporting temporarily available network slices shall:</w:t>
      </w:r>
    </w:p>
    <w:p w14:paraId="7121051F" w14:textId="77777777" w:rsidR="00BA4631" w:rsidRDefault="00BA4631" w:rsidP="00BA4631">
      <w:pPr>
        <w:pStyle w:val="B10"/>
      </w:pPr>
      <w:r>
        <w:t>-</w:t>
      </w:r>
      <w:r>
        <w:tab/>
        <w:t>If the validity time indicates the S-NSSAI is available, allow or partially allow the network slice when requested, establish PDU sessions when requested.</w:t>
      </w:r>
    </w:p>
    <w:p w14:paraId="1ACE6C80" w14:textId="77777777" w:rsidR="00BA4631" w:rsidRDefault="00BA4631" w:rsidP="00BA4631">
      <w:pPr>
        <w:pStyle w:val="B10"/>
      </w:pPr>
      <w:r>
        <w:t>-</w:t>
      </w:r>
      <w:r>
        <w:tab/>
        <w:t>If the S-NSSAI is provided in a Requested NSSAI in a Registration Request by the UE and the validity time indicates the S-NSSAI is not available, reject the S-NSSAI and remove the S-NSSAI from the Configured NSSAI by providing an updated Configured NSSAI in the Registration Accept message.</w:t>
      </w:r>
    </w:p>
    <w:p w14:paraId="7C253640" w14:textId="77777777" w:rsidR="00BA4631" w:rsidRDefault="00BA4631" w:rsidP="00BA4631">
      <w:pPr>
        <w:pStyle w:val="B10"/>
      </w:pPr>
      <w:r>
        <w:t>-</w:t>
      </w:r>
      <w:r>
        <w:tab/>
        <w:t>If the S-NSSAI is in the UE in the Allowed NSSAI or Partially Allowed NSSAI and the validity time indicates the S-NSSAI is not available, remove the S-NSSAI from the Configured NSSAI and the Allowed NSSAI or Partially Allowed NSSAI by a UE Configuration Update procedure. If there is any PDU session established for the S-NSSAI, the AMF requests the SMF to release the PDU session in the network:</w:t>
      </w:r>
    </w:p>
    <w:p w14:paraId="3A9F2797" w14:textId="77777777" w:rsidR="00BA4631" w:rsidRDefault="00BA4631" w:rsidP="00BA4631">
      <w:pPr>
        <w:pStyle w:val="B2"/>
      </w:pPr>
      <w:r>
        <w:t>-</w:t>
      </w:r>
      <w:r>
        <w:tab/>
        <w:t>If the UE is in CM-CONNECTED state, the AMF releases the PDU session for the S-NSSAI by sending to the SMF, as in step 1f in clause 4.3.4.2 of TS 23.502 [3], a Nsmf_PDUSession_UpdateSMContext Request with a release indication to request the release of the PDU Session and then the AMF forwards the N2 SM request to release the AN resources associated with the PDU session</w:t>
      </w:r>
    </w:p>
    <w:p w14:paraId="06BEACE4" w14:textId="77777777" w:rsidR="00BA4631" w:rsidRDefault="00BA4631" w:rsidP="00BA4631">
      <w:pPr>
        <w:pStyle w:val="B2"/>
      </w:pPr>
      <w:r>
        <w:t>-</w:t>
      </w:r>
      <w:r>
        <w:tab/>
        <w:t>If the UE is in CM-IDLE,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5BFB62EB" w14:textId="77777777" w:rsidR="00BA4631" w:rsidRDefault="00BA4631" w:rsidP="00BA4631">
      <w:pPr>
        <w:pStyle w:val="NO"/>
      </w:pPr>
      <w:r>
        <w:t>NOTE 4:</w:t>
      </w:r>
      <w:r>
        <w:tab/>
        <w:t>If the network slice becomes unavailable and a large number of UEs are impacted, the AMF can send the updates to the non-supporting UEs in a manner that avoids surge in signalling (e.g. next time the UE becomes connected).</w:t>
      </w:r>
    </w:p>
    <w:p w14:paraId="560EC522" w14:textId="77777777" w:rsidR="00BA4631" w:rsidRDefault="00BA4631" w:rsidP="00BA4631">
      <w:pPr>
        <w:pStyle w:val="B10"/>
      </w:pPr>
      <w:r>
        <w:t>-</w:t>
      </w:r>
      <w:r>
        <w:tab/>
        <w:t>If the AMF detects from the validity time of a S-NSSAI that it is available again, then update the Configured NSSAI to include the S-NSSAI via a UE Configuration Update procedure.</w:t>
      </w:r>
    </w:p>
    <w:p w14:paraId="102F8EDD" w14:textId="0DB7046E" w:rsidR="00BA4631" w:rsidRPr="0084646B" w:rsidRDefault="00BA4631" w:rsidP="005A6BED">
      <w:r>
        <w:t>NOTE 5:</w:t>
      </w:r>
      <w: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sectPr w:rsidR="00DF5E7B" w:rsidRPr="009E2F14" w:rsidSect="00E91DF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64A46" w14:textId="77777777" w:rsidR="00D56D8D" w:rsidRDefault="00D56D8D">
      <w:r>
        <w:separator/>
      </w:r>
    </w:p>
  </w:endnote>
  <w:endnote w:type="continuationSeparator" w:id="0">
    <w:p w14:paraId="362D16A4" w14:textId="77777777" w:rsidR="00D56D8D" w:rsidRDefault="00D56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CCA91" w14:textId="6A6C26A1" w:rsidR="00FA1668" w:rsidRDefault="00FA16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B63A9" w14:textId="274DB02B" w:rsidR="00FA1668" w:rsidRDefault="00FA16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CAC61" w14:textId="183794A1" w:rsidR="00FA1668" w:rsidRDefault="00FA16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6D3E1" w14:textId="5993DAA3" w:rsidR="00FA1668" w:rsidRDefault="00FA166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542A2" w14:textId="7901EAA6" w:rsidR="00FA1668" w:rsidRDefault="00FA166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86CDE" w14:textId="3E846ACC" w:rsidR="00FA1668" w:rsidRDefault="00FA16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28334" w14:textId="77777777" w:rsidR="00D56D8D" w:rsidRDefault="00D56D8D">
      <w:r>
        <w:separator/>
      </w:r>
    </w:p>
  </w:footnote>
  <w:footnote w:type="continuationSeparator" w:id="0">
    <w:p w14:paraId="10B41095" w14:textId="77777777" w:rsidR="00D56D8D" w:rsidRDefault="00D56D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6D8C6826"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2767" w14:textId="2CD7CAD0" w:rsidR="00FA1668" w:rsidRDefault="00FA16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2F3F1" w14:textId="746DA174" w:rsidR="00FA1668" w:rsidRDefault="00FA16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49E353F" w:rsidR="000D4C3B" w:rsidRDefault="000D4C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6DA1D611" w:rsidR="000D4C3B" w:rsidRDefault="000D4C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33D781F8"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7"/>
  </w:num>
  <w:num w:numId="15" w16cid:durableId="2143226379">
    <w:abstractNumId w:val="9"/>
  </w:num>
  <w:num w:numId="16" w16cid:durableId="2049183051">
    <w:abstractNumId w:val="12"/>
  </w:num>
  <w:num w:numId="17" w16cid:durableId="1710448209">
    <w:abstractNumId w:val="16"/>
  </w:num>
  <w:num w:numId="18" w16cid:durableId="565338837">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3E25"/>
    <w:rsid w:val="000144B4"/>
    <w:rsid w:val="00014947"/>
    <w:rsid w:val="00015C3F"/>
    <w:rsid w:val="000164BA"/>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B6B"/>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5B2"/>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29D"/>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D7578"/>
    <w:rsid w:val="000E0572"/>
    <w:rsid w:val="000E3AFE"/>
    <w:rsid w:val="000E459D"/>
    <w:rsid w:val="000E5DD1"/>
    <w:rsid w:val="000E5ECF"/>
    <w:rsid w:val="000E631E"/>
    <w:rsid w:val="000E63B2"/>
    <w:rsid w:val="000F0E87"/>
    <w:rsid w:val="000F272B"/>
    <w:rsid w:val="000F286E"/>
    <w:rsid w:val="000F311B"/>
    <w:rsid w:val="000F323F"/>
    <w:rsid w:val="000F3F8A"/>
    <w:rsid w:val="000F46FB"/>
    <w:rsid w:val="000F54E8"/>
    <w:rsid w:val="000F5D4F"/>
    <w:rsid w:val="000F6F2A"/>
    <w:rsid w:val="001001A5"/>
    <w:rsid w:val="001002BC"/>
    <w:rsid w:val="0010180E"/>
    <w:rsid w:val="001020DC"/>
    <w:rsid w:val="00102DF0"/>
    <w:rsid w:val="00104ED9"/>
    <w:rsid w:val="00105238"/>
    <w:rsid w:val="00105B82"/>
    <w:rsid w:val="00107534"/>
    <w:rsid w:val="00107755"/>
    <w:rsid w:val="001103D1"/>
    <w:rsid w:val="00110A73"/>
    <w:rsid w:val="0011126E"/>
    <w:rsid w:val="001115CF"/>
    <w:rsid w:val="001142B4"/>
    <w:rsid w:val="001157E2"/>
    <w:rsid w:val="001173B3"/>
    <w:rsid w:val="0012043D"/>
    <w:rsid w:val="00120C4C"/>
    <w:rsid w:val="00122089"/>
    <w:rsid w:val="001233EF"/>
    <w:rsid w:val="00123747"/>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571AA"/>
    <w:rsid w:val="00160A2A"/>
    <w:rsid w:val="001610C8"/>
    <w:rsid w:val="001634E3"/>
    <w:rsid w:val="0016387C"/>
    <w:rsid w:val="001660D8"/>
    <w:rsid w:val="0016617B"/>
    <w:rsid w:val="001663D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17C"/>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05E7"/>
    <w:rsid w:val="001C122A"/>
    <w:rsid w:val="001C1C59"/>
    <w:rsid w:val="001C254D"/>
    <w:rsid w:val="001C298F"/>
    <w:rsid w:val="001C2C7C"/>
    <w:rsid w:val="001C3F11"/>
    <w:rsid w:val="001C4E02"/>
    <w:rsid w:val="001C5167"/>
    <w:rsid w:val="001C631B"/>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7F7"/>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0679A"/>
    <w:rsid w:val="00210A88"/>
    <w:rsid w:val="0021107F"/>
    <w:rsid w:val="00211CE1"/>
    <w:rsid w:val="00211F6F"/>
    <w:rsid w:val="002128A0"/>
    <w:rsid w:val="00212A84"/>
    <w:rsid w:val="00212C7F"/>
    <w:rsid w:val="00212D52"/>
    <w:rsid w:val="00212E02"/>
    <w:rsid w:val="00212F64"/>
    <w:rsid w:val="002137B5"/>
    <w:rsid w:val="00214003"/>
    <w:rsid w:val="00214E7A"/>
    <w:rsid w:val="0021692B"/>
    <w:rsid w:val="00216948"/>
    <w:rsid w:val="0022031A"/>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4F8E"/>
    <w:rsid w:val="002451C1"/>
    <w:rsid w:val="00246635"/>
    <w:rsid w:val="00246723"/>
    <w:rsid w:val="00250EAF"/>
    <w:rsid w:val="00251348"/>
    <w:rsid w:val="00251C65"/>
    <w:rsid w:val="00252447"/>
    <w:rsid w:val="002551A0"/>
    <w:rsid w:val="00255AA8"/>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230D"/>
    <w:rsid w:val="0028341D"/>
    <w:rsid w:val="002836F0"/>
    <w:rsid w:val="0028414C"/>
    <w:rsid w:val="00284819"/>
    <w:rsid w:val="00284AF8"/>
    <w:rsid w:val="00285486"/>
    <w:rsid w:val="00290489"/>
    <w:rsid w:val="0029064C"/>
    <w:rsid w:val="002911D6"/>
    <w:rsid w:val="002913DE"/>
    <w:rsid w:val="002916A4"/>
    <w:rsid w:val="0029203D"/>
    <w:rsid w:val="002922DC"/>
    <w:rsid w:val="00292B47"/>
    <w:rsid w:val="0029455E"/>
    <w:rsid w:val="002947D0"/>
    <w:rsid w:val="00294F69"/>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8C1"/>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3EF0"/>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6F54"/>
    <w:rsid w:val="00327BF5"/>
    <w:rsid w:val="00330292"/>
    <w:rsid w:val="00331AE1"/>
    <w:rsid w:val="003334B6"/>
    <w:rsid w:val="0033375C"/>
    <w:rsid w:val="003358D3"/>
    <w:rsid w:val="00337251"/>
    <w:rsid w:val="00337F4E"/>
    <w:rsid w:val="003405BF"/>
    <w:rsid w:val="0034130B"/>
    <w:rsid w:val="00342555"/>
    <w:rsid w:val="003436A9"/>
    <w:rsid w:val="0034492A"/>
    <w:rsid w:val="0034588D"/>
    <w:rsid w:val="0034629D"/>
    <w:rsid w:val="0034781C"/>
    <w:rsid w:val="0034784E"/>
    <w:rsid w:val="00347F84"/>
    <w:rsid w:val="003500EC"/>
    <w:rsid w:val="00350E5F"/>
    <w:rsid w:val="003532C2"/>
    <w:rsid w:val="00353AF4"/>
    <w:rsid w:val="00354E5D"/>
    <w:rsid w:val="0035560A"/>
    <w:rsid w:val="00355FD8"/>
    <w:rsid w:val="003562C7"/>
    <w:rsid w:val="003637FB"/>
    <w:rsid w:val="003652D0"/>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4F8A"/>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23E6"/>
    <w:rsid w:val="003C2884"/>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3DCF"/>
    <w:rsid w:val="003E7D43"/>
    <w:rsid w:val="003F08F4"/>
    <w:rsid w:val="003F0E9E"/>
    <w:rsid w:val="003F15B6"/>
    <w:rsid w:val="003F189B"/>
    <w:rsid w:val="003F20C1"/>
    <w:rsid w:val="003F28F7"/>
    <w:rsid w:val="003F2AAE"/>
    <w:rsid w:val="003F4B3E"/>
    <w:rsid w:val="003F61B4"/>
    <w:rsid w:val="003F7402"/>
    <w:rsid w:val="004004F6"/>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6128"/>
    <w:rsid w:val="0045067D"/>
    <w:rsid w:val="004523C3"/>
    <w:rsid w:val="00452588"/>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59F7"/>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0D27"/>
    <w:rsid w:val="004B233B"/>
    <w:rsid w:val="004B2D75"/>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0C02"/>
    <w:rsid w:val="004E28A0"/>
    <w:rsid w:val="004E55DC"/>
    <w:rsid w:val="004E5C25"/>
    <w:rsid w:val="004E660E"/>
    <w:rsid w:val="004E6CDF"/>
    <w:rsid w:val="004E702A"/>
    <w:rsid w:val="004E7561"/>
    <w:rsid w:val="004F1E6D"/>
    <w:rsid w:val="004F2072"/>
    <w:rsid w:val="004F25AC"/>
    <w:rsid w:val="004F2900"/>
    <w:rsid w:val="004F2DCA"/>
    <w:rsid w:val="004F592B"/>
    <w:rsid w:val="004F704E"/>
    <w:rsid w:val="00501465"/>
    <w:rsid w:val="00501B71"/>
    <w:rsid w:val="00501B7D"/>
    <w:rsid w:val="005024E6"/>
    <w:rsid w:val="005028D7"/>
    <w:rsid w:val="00502B9E"/>
    <w:rsid w:val="00502BFA"/>
    <w:rsid w:val="00502D47"/>
    <w:rsid w:val="00502ED8"/>
    <w:rsid w:val="00503327"/>
    <w:rsid w:val="00505A83"/>
    <w:rsid w:val="00510676"/>
    <w:rsid w:val="0051197B"/>
    <w:rsid w:val="005128B2"/>
    <w:rsid w:val="00513D66"/>
    <w:rsid w:val="005146ED"/>
    <w:rsid w:val="00514C62"/>
    <w:rsid w:val="0051572F"/>
    <w:rsid w:val="005157F3"/>
    <w:rsid w:val="00515B6B"/>
    <w:rsid w:val="0051601F"/>
    <w:rsid w:val="00516525"/>
    <w:rsid w:val="0051752B"/>
    <w:rsid w:val="005201CA"/>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3D2D"/>
    <w:rsid w:val="00534383"/>
    <w:rsid w:val="0053509A"/>
    <w:rsid w:val="005372A0"/>
    <w:rsid w:val="00537D69"/>
    <w:rsid w:val="00537DC5"/>
    <w:rsid w:val="005405F2"/>
    <w:rsid w:val="005422BC"/>
    <w:rsid w:val="00543143"/>
    <w:rsid w:val="00543D42"/>
    <w:rsid w:val="00543EEF"/>
    <w:rsid w:val="00544CE0"/>
    <w:rsid w:val="00547269"/>
    <w:rsid w:val="00547B37"/>
    <w:rsid w:val="00547E15"/>
    <w:rsid w:val="00550D7E"/>
    <w:rsid w:val="00552554"/>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4C62"/>
    <w:rsid w:val="00565874"/>
    <w:rsid w:val="0056594D"/>
    <w:rsid w:val="00566C19"/>
    <w:rsid w:val="005679B4"/>
    <w:rsid w:val="00567B20"/>
    <w:rsid w:val="005729E0"/>
    <w:rsid w:val="005734DC"/>
    <w:rsid w:val="00573DBD"/>
    <w:rsid w:val="00574A1F"/>
    <w:rsid w:val="00574F58"/>
    <w:rsid w:val="00575B4A"/>
    <w:rsid w:val="00576F95"/>
    <w:rsid w:val="00577A98"/>
    <w:rsid w:val="00580422"/>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6B88"/>
    <w:rsid w:val="005A6BED"/>
    <w:rsid w:val="005A73FC"/>
    <w:rsid w:val="005B159C"/>
    <w:rsid w:val="005B1ED3"/>
    <w:rsid w:val="005B20D4"/>
    <w:rsid w:val="005B2C9B"/>
    <w:rsid w:val="005B2DFF"/>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220"/>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F0D"/>
    <w:rsid w:val="006B5AAB"/>
    <w:rsid w:val="006B5FE4"/>
    <w:rsid w:val="006B7ED7"/>
    <w:rsid w:val="006C085A"/>
    <w:rsid w:val="006C0D87"/>
    <w:rsid w:val="006C1835"/>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0CAA"/>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195F"/>
    <w:rsid w:val="007233F7"/>
    <w:rsid w:val="00723EFD"/>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4DB7"/>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A6F1F"/>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657"/>
    <w:rsid w:val="007E56AD"/>
    <w:rsid w:val="007E5903"/>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957"/>
    <w:rsid w:val="00821FD8"/>
    <w:rsid w:val="008223DB"/>
    <w:rsid w:val="00823235"/>
    <w:rsid w:val="00823A73"/>
    <w:rsid w:val="00823D0C"/>
    <w:rsid w:val="00823D91"/>
    <w:rsid w:val="008256FE"/>
    <w:rsid w:val="00826588"/>
    <w:rsid w:val="00827945"/>
    <w:rsid w:val="00827D6C"/>
    <w:rsid w:val="00830C29"/>
    <w:rsid w:val="00831290"/>
    <w:rsid w:val="0083162A"/>
    <w:rsid w:val="00831FA3"/>
    <w:rsid w:val="008329BB"/>
    <w:rsid w:val="00832F32"/>
    <w:rsid w:val="00833295"/>
    <w:rsid w:val="00833FC2"/>
    <w:rsid w:val="00834368"/>
    <w:rsid w:val="00835805"/>
    <w:rsid w:val="00836CC1"/>
    <w:rsid w:val="00836FB0"/>
    <w:rsid w:val="00837754"/>
    <w:rsid w:val="00840ACE"/>
    <w:rsid w:val="00841BD7"/>
    <w:rsid w:val="008443FA"/>
    <w:rsid w:val="00844A7C"/>
    <w:rsid w:val="00844C54"/>
    <w:rsid w:val="00844C94"/>
    <w:rsid w:val="008452B0"/>
    <w:rsid w:val="008459A1"/>
    <w:rsid w:val="0084646B"/>
    <w:rsid w:val="008504B4"/>
    <w:rsid w:val="00851D19"/>
    <w:rsid w:val="00851F41"/>
    <w:rsid w:val="0085223B"/>
    <w:rsid w:val="008536EB"/>
    <w:rsid w:val="00854322"/>
    <w:rsid w:val="00855EFB"/>
    <w:rsid w:val="00857C78"/>
    <w:rsid w:val="00857D7F"/>
    <w:rsid w:val="00860058"/>
    <w:rsid w:val="008615F5"/>
    <w:rsid w:val="00861CD6"/>
    <w:rsid w:val="0086332A"/>
    <w:rsid w:val="00863622"/>
    <w:rsid w:val="008636A0"/>
    <w:rsid w:val="008648C9"/>
    <w:rsid w:val="00865742"/>
    <w:rsid w:val="008658AA"/>
    <w:rsid w:val="00866A88"/>
    <w:rsid w:val="00867F0B"/>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04C"/>
    <w:rsid w:val="008C4B15"/>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D7D00"/>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4FFF"/>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7D8"/>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65C"/>
    <w:rsid w:val="009E3757"/>
    <w:rsid w:val="009E3779"/>
    <w:rsid w:val="009E3B5E"/>
    <w:rsid w:val="009E5531"/>
    <w:rsid w:val="009E65DD"/>
    <w:rsid w:val="009F43A1"/>
    <w:rsid w:val="009F4B78"/>
    <w:rsid w:val="009F530A"/>
    <w:rsid w:val="009F583F"/>
    <w:rsid w:val="009F59D4"/>
    <w:rsid w:val="009F6370"/>
    <w:rsid w:val="009F657C"/>
    <w:rsid w:val="009F7468"/>
    <w:rsid w:val="009F7D91"/>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E9D"/>
    <w:rsid w:val="00A20BC7"/>
    <w:rsid w:val="00A22617"/>
    <w:rsid w:val="00A22F45"/>
    <w:rsid w:val="00A231B7"/>
    <w:rsid w:val="00A23765"/>
    <w:rsid w:val="00A23995"/>
    <w:rsid w:val="00A25A3C"/>
    <w:rsid w:val="00A26329"/>
    <w:rsid w:val="00A2717C"/>
    <w:rsid w:val="00A27595"/>
    <w:rsid w:val="00A3000E"/>
    <w:rsid w:val="00A30A0C"/>
    <w:rsid w:val="00A31346"/>
    <w:rsid w:val="00A32570"/>
    <w:rsid w:val="00A332E0"/>
    <w:rsid w:val="00A33570"/>
    <w:rsid w:val="00A33734"/>
    <w:rsid w:val="00A36CA8"/>
    <w:rsid w:val="00A37592"/>
    <w:rsid w:val="00A37622"/>
    <w:rsid w:val="00A41ACA"/>
    <w:rsid w:val="00A42437"/>
    <w:rsid w:val="00A42A73"/>
    <w:rsid w:val="00A42D6A"/>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D7E4C"/>
    <w:rsid w:val="00AE0739"/>
    <w:rsid w:val="00AE265E"/>
    <w:rsid w:val="00AE34DA"/>
    <w:rsid w:val="00AE387F"/>
    <w:rsid w:val="00AE4E5A"/>
    <w:rsid w:val="00AE5775"/>
    <w:rsid w:val="00AE5965"/>
    <w:rsid w:val="00AE5CAD"/>
    <w:rsid w:val="00AE5D86"/>
    <w:rsid w:val="00AF0E83"/>
    <w:rsid w:val="00AF13B8"/>
    <w:rsid w:val="00AF3B4B"/>
    <w:rsid w:val="00AF3C29"/>
    <w:rsid w:val="00AF4890"/>
    <w:rsid w:val="00AF551B"/>
    <w:rsid w:val="00AF64A6"/>
    <w:rsid w:val="00AF6BCF"/>
    <w:rsid w:val="00AF7736"/>
    <w:rsid w:val="00AF7E04"/>
    <w:rsid w:val="00AF7F83"/>
    <w:rsid w:val="00B0221E"/>
    <w:rsid w:val="00B0248E"/>
    <w:rsid w:val="00B032CF"/>
    <w:rsid w:val="00B04EC0"/>
    <w:rsid w:val="00B0602D"/>
    <w:rsid w:val="00B07662"/>
    <w:rsid w:val="00B10536"/>
    <w:rsid w:val="00B1250C"/>
    <w:rsid w:val="00B1269D"/>
    <w:rsid w:val="00B12A76"/>
    <w:rsid w:val="00B13EF6"/>
    <w:rsid w:val="00B143DB"/>
    <w:rsid w:val="00B14BAE"/>
    <w:rsid w:val="00B1554B"/>
    <w:rsid w:val="00B16314"/>
    <w:rsid w:val="00B1659C"/>
    <w:rsid w:val="00B16F1A"/>
    <w:rsid w:val="00B22936"/>
    <w:rsid w:val="00B231B0"/>
    <w:rsid w:val="00B245B9"/>
    <w:rsid w:val="00B2580E"/>
    <w:rsid w:val="00B26F62"/>
    <w:rsid w:val="00B2761F"/>
    <w:rsid w:val="00B309B6"/>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39A1"/>
    <w:rsid w:val="00B545D0"/>
    <w:rsid w:val="00B5471C"/>
    <w:rsid w:val="00B55423"/>
    <w:rsid w:val="00B55733"/>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49DC"/>
    <w:rsid w:val="00B96364"/>
    <w:rsid w:val="00BA14D9"/>
    <w:rsid w:val="00BA26E6"/>
    <w:rsid w:val="00BA34FA"/>
    <w:rsid w:val="00BA40CA"/>
    <w:rsid w:val="00BA4631"/>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99C"/>
    <w:rsid w:val="00C05EA9"/>
    <w:rsid w:val="00C066F8"/>
    <w:rsid w:val="00C1035F"/>
    <w:rsid w:val="00C118E3"/>
    <w:rsid w:val="00C12B82"/>
    <w:rsid w:val="00C142A0"/>
    <w:rsid w:val="00C14959"/>
    <w:rsid w:val="00C15198"/>
    <w:rsid w:val="00C16B8E"/>
    <w:rsid w:val="00C17A4B"/>
    <w:rsid w:val="00C17AD1"/>
    <w:rsid w:val="00C20814"/>
    <w:rsid w:val="00C20AEA"/>
    <w:rsid w:val="00C21AD8"/>
    <w:rsid w:val="00C248C0"/>
    <w:rsid w:val="00C248EA"/>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112B"/>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30E"/>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08F"/>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5B5C"/>
    <w:rsid w:val="00CD7FEB"/>
    <w:rsid w:val="00CE03F7"/>
    <w:rsid w:val="00CE07AB"/>
    <w:rsid w:val="00CE0EB0"/>
    <w:rsid w:val="00CE18C9"/>
    <w:rsid w:val="00CE2AED"/>
    <w:rsid w:val="00CE2B04"/>
    <w:rsid w:val="00CE2CE8"/>
    <w:rsid w:val="00CE5026"/>
    <w:rsid w:val="00CE7156"/>
    <w:rsid w:val="00CE7834"/>
    <w:rsid w:val="00CF09E7"/>
    <w:rsid w:val="00CF1248"/>
    <w:rsid w:val="00CF1520"/>
    <w:rsid w:val="00CF1D70"/>
    <w:rsid w:val="00CF2269"/>
    <w:rsid w:val="00CF236D"/>
    <w:rsid w:val="00CF306E"/>
    <w:rsid w:val="00CF4F56"/>
    <w:rsid w:val="00CF6203"/>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12F"/>
    <w:rsid w:val="00D27242"/>
    <w:rsid w:val="00D27487"/>
    <w:rsid w:val="00D277BA"/>
    <w:rsid w:val="00D27EBA"/>
    <w:rsid w:val="00D308E6"/>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D8D"/>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49A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3437"/>
    <w:rsid w:val="00E060A6"/>
    <w:rsid w:val="00E0759D"/>
    <w:rsid w:val="00E100E3"/>
    <w:rsid w:val="00E12097"/>
    <w:rsid w:val="00E129A4"/>
    <w:rsid w:val="00E13920"/>
    <w:rsid w:val="00E15449"/>
    <w:rsid w:val="00E15CF6"/>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F28"/>
    <w:rsid w:val="00E6327B"/>
    <w:rsid w:val="00E63454"/>
    <w:rsid w:val="00E63CF4"/>
    <w:rsid w:val="00E6431F"/>
    <w:rsid w:val="00E64461"/>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768"/>
    <w:rsid w:val="00E82FF6"/>
    <w:rsid w:val="00E8334A"/>
    <w:rsid w:val="00E83B8A"/>
    <w:rsid w:val="00E83C50"/>
    <w:rsid w:val="00E8470B"/>
    <w:rsid w:val="00E8568A"/>
    <w:rsid w:val="00E86908"/>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96F5E"/>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10F2"/>
    <w:rsid w:val="00F01579"/>
    <w:rsid w:val="00F01E00"/>
    <w:rsid w:val="00F0503B"/>
    <w:rsid w:val="00F05480"/>
    <w:rsid w:val="00F0635B"/>
    <w:rsid w:val="00F0748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746A"/>
    <w:rsid w:val="00F31AFE"/>
    <w:rsid w:val="00F323E1"/>
    <w:rsid w:val="00F33010"/>
    <w:rsid w:val="00F342AC"/>
    <w:rsid w:val="00F3442F"/>
    <w:rsid w:val="00F347FE"/>
    <w:rsid w:val="00F35C39"/>
    <w:rsid w:val="00F37763"/>
    <w:rsid w:val="00F37D59"/>
    <w:rsid w:val="00F40014"/>
    <w:rsid w:val="00F40975"/>
    <w:rsid w:val="00F42919"/>
    <w:rsid w:val="00F43940"/>
    <w:rsid w:val="00F44BB9"/>
    <w:rsid w:val="00F44C01"/>
    <w:rsid w:val="00F45AA2"/>
    <w:rsid w:val="00F46029"/>
    <w:rsid w:val="00F464A7"/>
    <w:rsid w:val="00F46E5A"/>
    <w:rsid w:val="00F473D3"/>
    <w:rsid w:val="00F502F2"/>
    <w:rsid w:val="00F504F4"/>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87F46"/>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1668"/>
    <w:rsid w:val="00FA2067"/>
    <w:rsid w:val="00FA2823"/>
    <w:rsid w:val="00FA2895"/>
    <w:rsid w:val="00FA32F0"/>
    <w:rsid w:val="00FA4213"/>
    <w:rsid w:val="00FA435B"/>
    <w:rsid w:val="00FA538E"/>
    <w:rsid w:val="00FA555F"/>
    <w:rsid w:val="00FA6196"/>
    <w:rsid w:val="00FA664A"/>
    <w:rsid w:val="00FB0082"/>
    <w:rsid w:val="00FB1AC4"/>
    <w:rsid w:val="00FB2F55"/>
    <w:rsid w:val="00FB3A24"/>
    <w:rsid w:val="00FB3CF5"/>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E1183"/>
    <w:rsid w:val="00FE11AA"/>
    <w:rsid w:val="00FE2E71"/>
    <w:rsid w:val="00FE34E8"/>
    <w:rsid w:val="00FE430C"/>
    <w:rsid w:val="00FE5115"/>
    <w:rsid w:val="00FE53C0"/>
    <w:rsid w:val="00FE5760"/>
    <w:rsid w:val="00FF1628"/>
    <w:rsid w:val="00FF279A"/>
    <w:rsid w:val="00FF49E5"/>
    <w:rsid w:val="00FF70A4"/>
    <w:rsid w:val="00FF741D"/>
    <w:rsid w:val="00FF7A8C"/>
    <w:rsid w:val="00FF7D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customStyle="1" w:styleId="gmail-msoins">
    <w:name w:val="gmail-msoins"/>
    <w:basedOn w:val="DefaultParagraphFont"/>
    <w:rsid w:val="00D2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1652</Words>
  <Characters>9419</Characters>
  <Application>Microsoft Office Word</Application>
  <DocSecurity>0</DocSecurity>
  <Lines>78</Lines>
  <Paragraphs>22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cp:lastModifiedBy>
  <cp:revision>4</cp:revision>
  <cp:lastPrinted>1900-01-01T06:00:00Z</cp:lastPrinted>
  <dcterms:created xsi:type="dcterms:W3CDTF">2025-02-18T09:29:00Z</dcterms:created>
  <dcterms:modified xsi:type="dcterms:W3CDTF">2025-02-19T09:11:00Z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2025-01-09T15:37:27Z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aa67f1ff-2c8e-420c-88cc-377e307ee865</vt:lpwstr>
  </property>
  <property fmtid="{D5CDD505-2E9C-101B-9397-08002B2CF9AE}" pid="31" name="MSIP_Label_3c76ce46-357f-46de-88d6-77b9bbb83c46_ContentBits">
    <vt:lpwstr>0</vt:lpwstr>
  </property>
</Properties>
</file>